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1485F" w14:textId="4E0F7772" w:rsidR="00DE6280" w:rsidRPr="00A94450" w:rsidRDefault="00DE6280" w:rsidP="00E036A2">
      <w:pPr>
        <w:pStyle w:val="Titel"/>
        <w:spacing w:after="240"/>
      </w:pPr>
      <w:bookmarkStart w:id="0" w:name="_Toc69987160"/>
      <w:bookmarkStart w:id="1" w:name="_Toc98775520"/>
      <w:r w:rsidRPr="00A94450">
        <w:t xml:space="preserve">Bijlage </w:t>
      </w:r>
      <w:r w:rsidR="0090053C">
        <w:t>4</w:t>
      </w:r>
      <w:r w:rsidR="008F54BE" w:rsidRPr="00A94450">
        <w:t xml:space="preserve"> </w:t>
      </w:r>
      <w:r w:rsidR="007674AD" w:rsidRPr="00A94450">
        <w:t>–</w:t>
      </w:r>
      <w:r w:rsidR="0064194B" w:rsidRPr="00A94450">
        <w:t xml:space="preserve"> </w:t>
      </w:r>
      <w:r w:rsidR="0090053C">
        <w:t>Model i</w:t>
      </w:r>
      <w:r w:rsidR="00CA1913" w:rsidRPr="00A94450">
        <w:t>nschrijvingsbiljet</w:t>
      </w:r>
    </w:p>
    <w:p w14:paraId="6BACC2DC" w14:textId="71CBEADE" w:rsidR="0079716F" w:rsidRPr="00076CE1" w:rsidRDefault="00CA1913" w:rsidP="0079716F">
      <w:pPr>
        <w:pStyle w:val="Ondertitel"/>
        <w:spacing w:before="240" w:after="240" w:line="240" w:lineRule="auto"/>
      </w:pPr>
      <w:r w:rsidRPr="00A94450">
        <w:t xml:space="preserve">Door Inschrijver in te dienen bij de </w:t>
      </w:r>
      <w:sdt>
        <w:sdtPr>
          <w:alias w:val="Aanbestedingsprocedure"/>
          <w:tag w:val="Aanbestedingsprocedure"/>
          <w:id w:val="-1188372672"/>
          <w:placeholder>
            <w:docPart w:val="61412CE2388A4D1BA24548B036146A26"/>
          </w:placeholder>
          <w:comboBox>
            <w:listItem w:value="Kies een item."/>
            <w:listItem w:displayText="meervoudig onderhandse aanbesteding" w:value="meervoudig onderhandse aanbesteding"/>
            <w:listItem w:displayText="nationale openbare aanbesteding" w:value="nationale openbare aanbesteding"/>
            <w:listItem w:displayText="nationale niet-openbare aanbesteding met voorselectie" w:value="nationale niet-openbare aanbesteding met voorselectie"/>
            <w:listItem w:displayText="Europese openbare aanbesteding" w:value="Europese openbare aanbesteding"/>
            <w:listItem w:displayText="Europese niet-openbare aanbesteding met voorselectie" w:value="Europese niet-openbare aanbesteding met voorselectie"/>
          </w:comboBox>
        </w:sdtPr>
        <w:sdtContent>
          <w:r w:rsidR="0079716F">
            <w:t>Europese openbare aanbesteding</w:t>
          </w:r>
        </w:sdtContent>
      </w:sdt>
      <w:r w:rsidRPr="00A94450">
        <w:t xml:space="preserve"> aangaande de Opdracht </w:t>
      </w:r>
      <w:r w:rsidR="0079716F" w:rsidRPr="00515F00">
        <w:t>voo</w:t>
      </w:r>
      <w:r w:rsidR="0079716F">
        <w:t>r K</w:t>
      </w:r>
      <w:r w:rsidR="0079716F" w:rsidRPr="00076CE1">
        <w:t>oningswei te Tilburg</w:t>
      </w:r>
      <w:r w:rsidR="0079716F">
        <w:t xml:space="preserve">, </w:t>
      </w:r>
      <w:r w:rsidR="0079716F" w:rsidRPr="00076CE1">
        <w:t>deelname Bouwteam en eventueel aansluitend realisatie inclusief 2-jarig onderhoud</w:t>
      </w:r>
    </w:p>
    <w:bookmarkEnd w:id="0"/>
    <w:bookmarkEnd w:id="1"/>
    <w:p w14:paraId="46313C43" w14:textId="77777777" w:rsidR="00096F21" w:rsidRPr="00CA1913" w:rsidRDefault="00CA1913" w:rsidP="00CA1913">
      <w:pPr>
        <w:ind w:firstLine="708"/>
        <w:rPr>
          <w:i/>
          <w:iCs/>
        </w:rPr>
      </w:pPr>
      <w:r w:rsidRPr="00CA1913">
        <w:rPr>
          <w:i/>
          <w:iCs/>
          <w:highlight w:val="cyan"/>
        </w:rPr>
        <w:t>&lt;blauw gemarkeerd&gt;</w:t>
      </w:r>
      <w:r w:rsidRPr="00CA1913">
        <w:rPr>
          <w:i/>
          <w:iCs/>
        </w:rPr>
        <w:t xml:space="preserve"> = in te vullen door Inschrijver</w:t>
      </w:r>
    </w:p>
    <w:p w14:paraId="69E1A1B7" w14:textId="77777777" w:rsidR="00CA1913" w:rsidRDefault="00CA1913" w:rsidP="00096F21"/>
    <w:p w14:paraId="1005DF59" w14:textId="77777777" w:rsidR="00CA1913" w:rsidRPr="00CA1913" w:rsidRDefault="00CA1913" w:rsidP="00CA1913">
      <w:r w:rsidRPr="00CA1913">
        <w:t>De hierna te noemen Inschrijver:</w:t>
      </w:r>
      <w:r w:rsidRPr="00CA1913">
        <w:tab/>
      </w:r>
      <w:r w:rsidRPr="00CA1913">
        <w:tab/>
      </w:r>
      <w:r w:rsidRPr="00CA1913">
        <w:tab/>
      </w:r>
      <w:r w:rsidRPr="00CA1913">
        <w:rPr>
          <w:highlight w:val="cyan"/>
        </w:rPr>
        <w:t>&lt;</w:t>
      </w:r>
      <w:r w:rsidR="001D5FDA">
        <w:rPr>
          <w:highlight w:val="cyan"/>
        </w:rPr>
        <w:t>n</w:t>
      </w:r>
      <w:r w:rsidRPr="00CA1913">
        <w:rPr>
          <w:highlight w:val="cyan"/>
        </w:rPr>
        <w:t>aam Inschrijver</w:t>
      </w:r>
      <w:r>
        <w:rPr>
          <w:highlight w:val="cyan"/>
        </w:rPr>
        <w:t xml:space="preserve"> invullen</w:t>
      </w:r>
      <w:r w:rsidRPr="00CA1913">
        <w:rPr>
          <w:sz w:val="17"/>
          <w:szCs w:val="17"/>
          <w:highlight w:val="cyan"/>
        </w:rPr>
        <w:t>*</w:t>
      </w:r>
      <w:r w:rsidRPr="00CA1913">
        <w:rPr>
          <w:highlight w:val="cyan"/>
        </w:rPr>
        <w:t>&gt;</w:t>
      </w:r>
    </w:p>
    <w:p w14:paraId="4C560218" w14:textId="77777777" w:rsidR="00CA1913" w:rsidRPr="00CA1913" w:rsidRDefault="00CA1913" w:rsidP="00CA1913">
      <w:r w:rsidRPr="00CA1913">
        <w:t xml:space="preserve">Gevestigd te: </w:t>
      </w:r>
      <w:r w:rsidRPr="00CA1913">
        <w:tab/>
      </w:r>
      <w:r w:rsidRPr="00CA1913">
        <w:tab/>
      </w:r>
      <w:r w:rsidRPr="00CA1913">
        <w:tab/>
      </w:r>
      <w:r w:rsidRPr="00CA1913">
        <w:tab/>
      </w:r>
      <w:r w:rsidRPr="00CA1913">
        <w:tab/>
      </w:r>
      <w:r w:rsidRPr="00CA1913">
        <w:rPr>
          <w:highlight w:val="cyan"/>
        </w:rPr>
        <w:t>&lt;</w:t>
      </w:r>
      <w:r w:rsidR="001D5FDA">
        <w:rPr>
          <w:highlight w:val="cyan"/>
        </w:rPr>
        <w:t>v</w:t>
      </w:r>
      <w:r w:rsidRPr="00CA1913">
        <w:rPr>
          <w:highlight w:val="cyan"/>
        </w:rPr>
        <w:t>estigingsplaats</w:t>
      </w:r>
      <w:r>
        <w:rPr>
          <w:highlight w:val="cyan"/>
        </w:rPr>
        <w:t xml:space="preserve"> invullen</w:t>
      </w:r>
      <w:r w:rsidRPr="00CA1913">
        <w:rPr>
          <w:sz w:val="17"/>
          <w:szCs w:val="17"/>
          <w:highlight w:val="cyan"/>
        </w:rPr>
        <w:t>*</w:t>
      </w:r>
      <w:r w:rsidRPr="00CA1913">
        <w:rPr>
          <w:highlight w:val="cyan"/>
        </w:rPr>
        <w:t>&gt;</w:t>
      </w:r>
    </w:p>
    <w:p w14:paraId="1A9B255E" w14:textId="77777777" w:rsidR="00CA1913" w:rsidRPr="00CA1913" w:rsidRDefault="00CA1913" w:rsidP="00CA1913">
      <w:r w:rsidRPr="00CA1913">
        <w:t>Nummer handelsregister:</w:t>
      </w:r>
      <w:r w:rsidRPr="00CA1913">
        <w:tab/>
      </w:r>
      <w:r w:rsidRPr="00CA1913">
        <w:tab/>
      </w:r>
      <w:r w:rsidRPr="00CA1913">
        <w:tab/>
      </w:r>
      <w:r w:rsidRPr="00CA1913">
        <w:rPr>
          <w:highlight w:val="cyan"/>
        </w:rPr>
        <w:t>&lt;</w:t>
      </w:r>
      <w:r w:rsidR="001D5FDA">
        <w:rPr>
          <w:highlight w:val="cyan"/>
        </w:rPr>
        <w:t>n</w:t>
      </w:r>
      <w:r w:rsidRPr="00CA1913">
        <w:rPr>
          <w:highlight w:val="cyan"/>
        </w:rPr>
        <w:t>ummer handelsregister</w:t>
      </w:r>
      <w:r>
        <w:rPr>
          <w:highlight w:val="cyan"/>
        </w:rPr>
        <w:t xml:space="preserve"> invullen</w:t>
      </w:r>
      <w:r w:rsidRPr="00CA1913">
        <w:rPr>
          <w:highlight w:val="cyan"/>
        </w:rPr>
        <w:t>&gt;</w:t>
      </w:r>
    </w:p>
    <w:p w14:paraId="4CF54809" w14:textId="77777777" w:rsidR="00CA1913" w:rsidRPr="00CA1913" w:rsidRDefault="00CA1913" w:rsidP="00CA1913"/>
    <w:p w14:paraId="78D966A5" w14:textId="77777777" w:rsidR="00CA1913" w:rsidRPr="00CA1913" w:rsidRDefault="00CA1913" w:rsidP="00CA1913">
      <w:pPr>
        <w:rPr>
          <w:sz w:val="17"/>
          <w:szCs w:val="17"/>
        </w:rPr>
      </w:pPr>
      <w:r w:rsidRPr="00CA1913">
        <w:rPr>
          <w:sz w:val="17"/>
          <w:szCs w:val="17"/>
        </w:rPr>
        <w:t>*: Bij een natuurlijk persoon naam en voornamen voluit</w:t>
      </w:r>
      <w:r w:rsidR="002D529D">
        <w:rPr>
          <w:sz w:val="17"/>
          <w:szCs w:val="17"/>
        </w:rPr>
        <w:t xml:space="preserve"> en woonplaats</w:t>
      </w:r>
      <w:r w:rsidRPr="00CA1913">
        <w:rPr>
          <w:sz w:val="17"/>
          <w:szCs w:val="17"/>
        </w:rPr>
        <w:t>, bij een rechtspersoon de statutaire naam</w:t>
      </w:r>
      <w:r w:rsidR="002D529D">
        <w:rPr>
          <w:sz w:val="17"/>
          <w:szCs w:val="17"/>
        </w:rPr>
        <w:t xml:space="preserve"> en de</w:t>
      </w:r>
      <w:r w:rsidRPr="00CA1913">
        <w:rPr>
          <w:sz w:val="17"/>
          <w:szCs w:val="17"/>
        </w:rPr>
        <w:t xml:space="preserve"> vestigingsplaats.</w:t>
      </w:r>
    </w:p>
    <w:p w14:paraId="4743BEED" w14:textId="77777777" w:rsidR="00CA1913" w:rsidRDefault="00CA1913" w:rsidP="00096F21"/>
    <w:p w14:paraId="0D007506" w14:textId="14A29239" w:rsidR="00CA1913" w:rsidRDefault="002D529D" w:rsidP="00CA1913">
      <w:r>
        <w:t>Inschrijver v</w:t>
      </w:r>
      <w:r w:rsidR="00CA1913" w:rsidRPr="00CA1913">
        <w:t>erklaart zich door ondertekening</w:t>
      </w:r>
      <w:r w:rsidR="00CA1913">
        <w:t xml:space="preserve"> </w:t>
      </w:r>
      <w:r w:rsidR="00CA1913" w:rsidRPr="00CA1913">
        <w:t xml:space="preserve">dezes bereid de </w:t>
      </w:r>
      <w:r w:rsidR="00CA1913">
        <w:t>O</w:t>
      </w:r>
      <w:r w:rsidR="00CA1913" w:rsidRPr="00CA1913">
        <w:t xml:space="preserve">pdracht </w:t>
      </w:r>
      <w:r w:rsidR="0079716F" w:rsidRPr="0079716F">
        <w:t xml:space="preserve">voor Koningswei te Tilburg, deelname Bouwteam en eventueel aansluitend realisatie inclusief 2-jarig onderhoud </w:t>
      </w:r>
      <w:r w:rsidR="00CA1913" w:rsidRPr="00CA1913">
        <w:t>uit te voeren voor een bedrag, de omzetbelasting daarin niet inbegrepen van:</w:t>
      </w:r>
    </w:p>
    <w:p w14:paraId="6596225F" w14:textId="77777777" w:rsidR="00CA1913" w:rsidRDefault="00CA1913" w:rsidP="00CA1913">
      <w:pPr>
        <w:ind w:firstLine="708"/>
      </w:pPr>
      <w:r>
        <w:t xml:space="preserve">€ </w:t>
      </w:r>
      <w:r w:rsidRPr="00CA1913">
        <w:rPr>
          <w:highlight w:val="cyan"/>
        </w:rPr>
        <w:t>&lt;bedrag in cijfers invullen&gt;</w:t>
      </w:r>
    </w:p>
    <w:p w14:paraId="4BB18362" w14:textId="77777777" w:rsidR="00CA1913" w:rsidRDefault="00CA1913" w:rsidP="00CA1913">
      <w:r>
        <w:tab/>
      </w:r>
      <w:r w:rsidRPr="00CA1913">
        <w:rPr>
          <w:highlight w:val="cyan"/>
        </w:rPr>
        <w:t>&lt;bedrag in letters invullen&gt;</w:t>
      </w:r>
      <w:r>
        <w:t xml:space="preserve"> euro</w:t>
      </w:r>
    </w:p>
    <w:p w14:paraId="740A1D84" w14:textId="77777777" w:rsidR="00CA1913" w:rsidRDefault="00CA1913" w:rsidP="00CA1913"/>
    <w:p w14:paraId="431B45C4" w14:textId="77777777" w:rsidR="00CA1913" w:rsidRDefault="00CA1913" w:rsidP="00CA1913">
      <w:r w:rsidRPr="00CA1913">
        <w:t>Het ter zake van de omzetbelasting verschuldigde bedrag bedraagt</w:t>
      </w:r>
      <w:r>
        <w:t>:</w:t>
      </w:r>
    </w:p>
    <w:p w14:paraId="085050F0" w14:textId="77777777" w:rsidR="00CA1913" w:rsidRDefault="00CA1913" w:rsidP="00CA1913">
      <w:pPr>
        <w:ind w:firstLine="708"/>
      </w:pPr>
      <w:r>
        <w:t xml:space="preserve">€ </w:t>
      </w:r>
      <w:r w:rsidRPr="00CA1913">
        <w:rPr>
          <w:highlight w:val="cyan"/>
        </w:rPr>
        <w:t>&lt;bedrag in cijfers invullen&gt;</w:t>
      </w:r>
    </w:p>
    <w:p w14:paraId="0C3DCDC6" w14:textId="77777777" w:rsidR="00CA1913" w:rsidRDefault="00CA1913" w:rsidP="00CA1913">
      <w:r>
        <w:tab/>
      </w:r>
      <w:r w:rsidRPr="00CA1913">
        <w:rPr>
          <w:highlight w:val="cyan"/>
        </w:rPr>
        <w:t>&lt;bedrag in letters invullen&gt;</w:t>
      </w:r>
      <w:r>
        <w:t xml:space="preserve"> euro</w:t>
      </w:r>
    </w:p>
    <w:p w14:paraId="3A0BDC74" w14:textId="77777777" w:rsidR="00CA1913" w:rsidRDefault="00CA1913" w:rsidP="00CA1913"/>
    <w:p w14:paraId="61BF15E1" w14:textId="1F10173B" w:rsidR="00EF57F9" w:rsidRDefault="009A5C09" w:rsidP="00EF57F9">
      <w:pPr>
        <w:rPr>
          <w:highlight w:val="yellow"/>
        </w:rPr>
      </w:pPr>
      <w:r>
        <w:t>Deze</w:t>
      </w:r>
      <w:r w:rsidR="004445CD" w:rsidRPr="00CC42FA">
        <w:t xml:space="preserve"> inschrijvingsprijs </w:t>
      </w:r>
      <w:r w:rsidR="004445CD" w:rsidRPr="00C662BC">
        <w:t>betreft de totale inschrijvingsprijs zoals berekend in de inschrijvingsstaat voor alle onderdelen tezamen</w:t>
      </w:r>
      <w:r w:rsidR="00EF57F9">
        <w:t xml:space="preserve"> </w:t>
      </w:r>
      <w:r w:rsidR="00EF57F9" w:rsidRPr="00C662BC">
        <w:t>(</w:t>
      </w:r>
      <w:r w:rsidR="00EF57F9">
        <w:t>=</w:t>
      </w:r>
      <w:r w:rsidR="00EF57F9" w:rsidRPr="00C662BC">
        <w:t>het totaal van ‘Onderdeel A. Bouwteamfase’ + ‘Onderdeel B. Uurtarieven + Opslagpercentages realisatiefase’ in de inschrijvingsstaat</w:t>
      </w:r>
      <w:r w:rsidR="00EF57F9">
        <w:t>).</w:t>
      </w:r>
    </w:p>
    <w:p w14:paraId="685894A0" w14:textId="77777777" w:rsidR="00CA1913" w:rsidRPr="00CA1913" w:rsidRDefault="00CA1913" w:rsidP="00CA1913"/>
    <w:p w14:paraId="294AA0A8" w14:textId="77777777" w:rsidR="00121D70" w:rsidRDefault="00CA1913" w:rsidP="00CA1913">
      <w:r w:rsidRPr="00CA1913">
        <w:t>De Inschrijver verklaart deze aanbieding te doen overeenkomstig de bepalingen van het Aanbestedingsreglement Werken 2016 en met inachtneming van de bepalingen en de gegevens zoals deze zijn omschreven in de Aanbestedingsstukken.</w:t>
      </w:r>
    </w:p>
    <w:p w14:paraId="2F022167" w14:textId="77777777" w:rsidR="00E72201" w:rsidRDefault="00E72201" w:rsidP="00CA1913"/>
    <w:tbl>
      <w:tblPr>
        <w:tblW w:w="9077" w:type="dxa"/>
        <w:tblInd w:w="-5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6"/>
        <w:gridCol w:w="4961"/>
      </w:tblGrid>
      <w:tr w:rsidR="00E72201" w:rsidRPr="00A94450" w14:paraId="7CA05726" w14:textId="77777777" w:rsidTr="00597ECF">
        <w:trPr>
          <w:trHeight w:val="20"/>
          <w:tblHeader/>
        </w:trPr>
        <w:tc>
          <w:tcPr>
            <w:tcW w:w="4116" w:type="dxa"/>
            <w:tcBorders>
              <w:top w:val="nil"/>
              <w:bottom w:val="nil"/>
              <w:right w:val="dotted" w:sz="4" w:space="0" w:color="auto"/>
            </w:tcBorders>
            <w:shd w:val="clear" w:color="auto" w:fill="009CDA"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FC8341F" w14:textId="77777777" w:rsidR="00E72201" w:rsidRPr="00A94450" w:rsidRDefault="00E72201" w:rsidP="00A94450">
            <w:pPr>
              <w:pStyle w:val="Koptabel"/>
            </w:pPr>
            <w:r w:rsidRPr="00A94450">
              <w:t>Ondertekening Inschrijver</w:t>
            </w:r>
          </w:p>
        </w:tc>
        <w:tc>
          <w:tcPr>
            <w:tcW w:w="4961" w:type="dxa"/>
            <w:tcBorders>
              <w:top w:val="nil"/>
              <w:left w:val="dotted" w:sz="4" w:space="0" w:color="auto"/>
              <w:bottom w:val="nil"/>
            </w:tcBorders>
            <w:shd w:val="clear" w:color="auto" w:fill="009CDA"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3E8482F2" w14:textId="77777777" w:rsidR="00E72201" w:rsidRPr="00A94450" w:rsidRDefault="00E72201" w:rsidP="00A94450">
            <w:pPr>
              <w:pStyle w:val="Koptabel"/>
            </w:pPr>
            <w:r w:rsidRPr="00A94450">
              <w:t>&lt;Invulvelden&gt;</w:t>
            </w:r>
          </w:p>
        </w:tc>
      </w:tr>
      <w:tr w:rsidR="00E72201" w:rsidRPr="0020054C" w14:paraId="4F93F87D" w14:textId="77777777" w:rsidTr="00597ECF">
        <w:trPr>
          <w:trHeight w:val="20"/>
        </w:trPr>
        <w:tc>
          <w:tcPr>
            <w:tcW w:w="4116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2E3C59D2" w14:textId="77777777" w:rsidR="00E72201" w:rsidRPr="0020054C" w:rsidRDefault="00E72201" w:rsidP="00BC330B">
            <w:pPr>
              <w:rPr>
                <w:rFonts w:cs="Calibri"/>
                <w:color w:val="000000"/>
              </w:rPr>
            </w:pPr>
            <w:r w:rsidRPr="0020054C">
              <w:rPr>
                <w:rFonts w:cs="Calibri"/>
                <w:color w:val="000000"/>
              </w:rPr>
              <w:t>Naam Inschrijver:</w:t>
            </w:r>
          </w:p>
        </w:tc>
        <w:tc>
          <w:tcPr>
            <w:tcW w:w="4961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5C4EA16F" w14:textId="77777777" w:rsidR="00E72201" w:rsidRPr="0020054C" w:rsidRDefault="00E72201" w:rsidP="00BC330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highlight w:val="cyan"/>
              </w:rPr>
              <w:t>&lt;</w:t>
            </w:r>
            <w:r w:rsidRPr="0020054C">
              <w:rPr>
                <w:rFonts w:cs="Calibri"/>
                <w:color w:val="000000"/>
                <w:highlight w:val="cyan"/>
              </w:rPr>
              <w:t>naam Inschrijver</w:t>
            </w:r>
            <w:r>
              <w:rPr>
                <w:rFonts w:cs="Calibri"/>
                <w:color w:val="000000"/>
                <w:highlight w:val="cyan"/>
              </w:rPr>
              <w:t xml:space="preserve"> invulle</w:t>
            </w:r>
            <w:r w:rsidRPr="001D5FDA">
              <w:rPr>
                <w:rFonts w:cs="Calibri"/>
                <w:color w:val="000000"/>
                <w:highlight w:val="cyan"/>
              </w:rPr>
              <w:t>n&gt;</w:t>
            </w:r>
          </w:p>
        </w:tc>
      </w:tr>
      <w:tr w:rsidR="00E72201" w:rsidRPr="0020054C" w14:paraId="36A91799" w14:textId="77777777" w:rsidTr="00597ECF">
        <w:trPr>
          <w:trHeight w:val="20"/>
        </w:trPr>
        <w:tc>
          <w:tcPr>
            <w:tcW w:w="4116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AB0B317" w14:textId="77777777" w:rsidR="00E72201" w:rsidRPr="0020054C" w:rsidRDefault="00E72201" w:rsidP="00BC330B">
            <w:pPr>
              <w:rPr>
                <w:rFonts w:cs="Calibri"/>
                <w:color w:val="000000"/>
              </w:rPr>
            </w:pPr>
            <w:r w:rsidRPr="0020054C">
              <w:rPr>
                <w:rFonts w:cs="Calibri"/>
                <w:color w:val="000000"/>
              </w:rPr>
              <w:t>Naam tekenbevoegde functionaris:</w:t>
            </w:r>
          </w:p>
        </w:tc>
        <w:tc>
          <w:tcPr>
            <w:tcW w:w="4961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67D377D5" w14:textId="77777777" w:rsidR="00E72201" w:rsidRPr="0020054C" w:rsidRDefault="00E72201" w:rsidP="00BC330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highlight w:val="cyan"/>
              </w:rPr>
              <w:t>&lt;n</w:t>
            </w:r>
            <w:r w:rsidRPr="0020054C">
              <w:rPr>
                <w:rFonts w:cs="Calibri"/>
                <w:color w:val="000000"/>
                <w:highlight w:val="cyan"/>
              </w:rPr>
              <w:t>aam tekenbevoegde functionaris</w:t>
            </w:r>
            <w:r>
              <w:rPr>
                <w:rFonts w:cs="Calibri"/>
                <w:color w:val="000000"/>
                <w:highlight w:val="cyan"/>
              </w:rPr>
              <w:t xml:space="preserve"> </w:t>
            </w:r>
            <w:r w:rsidRPr="001D5FDA">
              <w:rPr>
                <w:rFonts w:cs="Calibri"/>
                <w:color w:val="000000"/>
                <w:highlight w:val="cyan"/>
              </w:rPr>
              <w:t>invullen&gt;</w:t>
            </w:r>
          </w:p>
        </w:tc>
      </w:tr>
      <w:tr w:rsidR="00E72201" w:rsidRPr="0020054C" w14:paraId="42CFBBF5" w14:textId="77777777" w:rsidTr="00597ECF">
        <w:trPr>
          <w:trHeight w:val="20"/>
        </w:trPr>
        <w:tc>
          <w:tcPr>
            <w:tcW w:w="4116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0FFB0DAB" w14:textId="77777777" w:rsidR="00E72201" w:rsidRPr="0020054C" w:rsidRDefault="00E72201" w:rsidP="00BC330B">
            <w:pPr>
              <w:rPr>
                <w:rFonts w:cs="Calibri"/>
                <w:color w:val="000000"/>
              </w:rPr>
            </w:pPr>
            <w:r w:rsidRPr="0020054C">
              <w:rPr>
                <w:rFonts w:cs="Calibri"/>
                <w:color w:val="000000"/>
              </w:rPr>
              <w:t>Functie:</w:t>
            </w:r>
          </w:p>
        </w:tc>
        <w:tc>
          <w:tcPr>
            <w:tcW w:w="4961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2D481EBB" w14:textId="77777777" w:rsidR="00E72201" w:rsidRPr="0020054C" w:rsidRDefault="00E72201" w:rsidP="00BC330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highlight w:val="cyan"/>
              </w:rPr>
              <w:t>&lt;fu</w:t>
            </w:r>
            <w:r w:rsidRPr="0020054C">
              <w:rPr>
                <w:rFonts w:cs="Calibri"/>
                <w:color w:val="000000"/>
                <w:highlight w:val="cyan"/>
              </w:rPr>
              <w:t>nctie</w:t>
            </w:r>
            <w:r>
              <w:rPr>
                <w:rFonts w:cs="Calibri"/>
                <w:color w:val="000000"/>
                <w:highlight w:val="cyan"/>
              </w:rPr>
              <w:t xml:space="preserve"> invullen&gt;</w:t>
            </w:r>
          </w:p>
        </w:tc>
      </w:tr>
      <w:tr w:rsidR="00E72201" w:rsidRPr="0020054C" w14:paraId="10E3BDE8" w14:textId="77777777" w:rsidTr="00597ECF">
        <w:trPr>
          <w:trHeight w:val="20"/>
        </w:trPr>
        <w:tc>
          <w:tcPr>
            <w:tcW w:w="4116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366A7F8B" w14:textId="77777777" w:rsidR="00E72201" w:rsidRPr="0020054C" w:rsidRDefault="00E72201" w:rsidP="00BC330B">
            <w:pPr>
              <w:rPr>
                <w:rFonts w:cs="Calibri"/>
                <w:color w:val="000000"/>
              </w:rPr>
            </w:pPr>
            <w:r w:rsidRPr="0020054C">
              <w:rPr>
                <w:rFonts w:cs="Calibri"/>
                <w:color w:val="000000"/>
              </w:rPr>
              <w:t>Plaats:</w:t>
            </w:r>
          </w:p>
        </w:tc>
        <w:tc>
          <w:tcPr>
            <w:tcW w:w="4961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2EABD3A9" w14:textId="77777777" w:rsidR="00E72201" w:rsidRPr="0020054C" w:rsidRDefault="00E72201" w:rsidP="00BC330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highlight w:val="cyan"/>
              </w:rPr>
              <w:t>&lt;p</w:t>
            </w:r>
            <w:r w:rsidRPr="0020054C">
              <w:rPr>
                <w:rFonts w:cs="Calibri"/>
                <w:color w:val="000000"/>
                <w:highlight w:val="cyan"/>
              </w:rPr>
              <w:t>laats</w:t>
            </w:r>
            <w:r>
              <w:rPr>
                <w:rFonts w:cs="Calibri"/>
                <w:color w:val="000000"/>
                <w:highlight w:val="cyan"/>
              </w:rPr>
              <w:t xml:space="preserve"> invullen&gt;</w:t>
            </w:r>
          </w:p>
        </w:tc>
      </w:tr>
      <w:tr w:rsidR="00E72201" w:rsidRPr="0020054C" w14:paraId="0F0DE45A" w14:textId="77777777" w:rsidTr="00597ECF">
        <w:trPr>
          <w:trHeight w:val="20"/>
        </w:trPr>
        <w:tc>
          <w:tcPr>
            <w:tcW w:w="4116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0BF93A03" w14:textId="77777777" w:rsidR="00E72201" w:rsidRPr="0020054C" w:rsidRDefault="00E72201" w:rsidP="00BC330B">
            <w:pPr>
              <w:rPr>
                <w:rFonts w:cs="Calibri"/>
                <w:color w:val="000000"/>
              </w:rPr>
            </w:pPr>
            <w:r w:rsidRPr="0020054C">
              <w:rPr>
                <w:rFonts w:cs="Calibri"/>
                <w:color w:val="000000"/>
              </w:rPr>
              <w:t>Datum:</w:t>
            </w:r>
          </w:p>
        </w:tc>
        <w:tc>
          <w:tcPr>
            <w:tcW w:w="4961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3333890" w14:textId="77777777" w:rsidR="00E72201" w:rsidRPr="0020054C" w:rsidRDefault="00E72201" w:rsidP="00BC330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highlight w:val="cyan"/>
              </w:rPr>
              <w:t>&lt;d</w:t>
            </w:r>
            <w:r w:rsidRPr="0020054C">
              <w:rPr>
                <w:rFonts w:cs="Calibri"/>
                <w:color w:val="000000"/>
                <w:highlight w:val="cyan"/>
              </w:rPr>
              <w:t>atum</w:t>
            </w:r>
            <w:r>
              <w:rPr>
                <w:rFonts w:cs="Calibri"/>
                <w:color w:val="000000"/>
                <w:highlight w:val="cyan"/>
              </w:rPr>
              <w:t xml:space="preserve"> invullen&gt;</w:t>
            </w:r>
          </w:p>
        </w:tc>
      </w:tr>
      <w:tr w:rsidR="00E72201" w:rsidRPr="0020054C" w14:paraId="48910FCC" w14:textId="77777777" w:rsidTr="00597ECF">
        <w:trPr>
          <w:trHeight w:val="20"/>
        </w:trPr>
        <w:tc>
          <w:tcPr>
            <w:tcW w:w="4116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22FE03E0" w14:textId="77777777" w:rsidR="00E72201" w:rsidRPr="0020054C" w:rsidRDefault="00E72201" w:rsidP="00BC330B">
            <w:pPr>
              <w:rPr>
                <w:rFonts w:cs="Calibri"/>
                <w:color w:val="000000"/>
              </w:rPr>
            </w:pPr>
            <w:r w:rsidRPr="0020054C">
              <w:rPr>
                <w:rFonts w:cs="Calibri"/>
                <w:color w:val="000000"/>
              </w:rPr>
              <w:t>Handtekening:</w:t>
            </w:r>
          </w:p>
          <w:p w14:paraId="05E75E2D" w14:textId="77777777" w:rsidR="00E72201" w:rsidRPr="0020054C" w:rsidRDefault="00E72201" w:rsidP="00BC330B">
            <w:pPr>
              <w:rPr>
                <w:rFonts w:cs="Calibri"/>
                <w:color w:val="000000"/>
              </w:rPr>
            </w:pPr>
          </w:p>
        </w:tc>
        <w:tc>
          <w:tcPr>
            <w:tcW w:w="4961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1814A7DC" w14:textId="77777777" w:rsidR="00E72201" w:rsidRDefault="00E72201" w:rsidP="00BC330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highlight w:val="cyan"/>
              </w:rPr>
              <w:t>&lt; h</w:t>
            </w:r>
            <w:r w:rsidRPr="0020054C">
              <w:rPr>
                <w:rFonts w:cs="Calibri"/>
                <w:color w:val="000000"/>
                <w:highlight w:val="cyan"/>
              </w:rPr>
              <w:t>andtekening</w:t>
            </w:r>
            <w:r>
              <w:rPr>
                <w:rFonts w:cs="Calibri"/>
                <w:color w:val="000000"/>
                <w:highlight w:val="cyan"/>
              </w:rPr>
              <w:t xml:space="preserve"> plaatsen&gt;</w:t>
            </w:r>
          </w:p>
          <w:p w14:paraId="6B786FA5" w14:textId="77777777" w:rsidR="00E72201" w:rsidRDefault="00E72201" w:rsidP="00BC330B">
            <w:pPr>
              <w:rPr>
                <w:rFonts w:cs="Calibri"/>
                <w:color w:val="000000"/>
              </w:rPr>
            </w:pPr>
          </w:p>
          <w:p w14:paraId="06600D26" w14:textId="77777777" w:rsidR="00E72201" w:rsidRDefault="00E72201" w:rsidP="00BC330B">
            <w:pPr>
              <w:rPr>
                <w:rFonts w:cs="Calibri"/>
                <w:color w:val="000000"/>
              </w:rPr>
            </w:pPr>
          </w:p>
          <w:p w14:paraId="2DE51631" w14:textId="77777777" w:rsidR="00E72201" w:rsidRPr="0020054C" w:rsidRDefault="00E72201" w:rsidP="00BC330B">
            <w:pPr>
              <w:rPr>
                <w:rFonts w:cs="Calibri"/>
                <w:color w:val="000000"/>
              </w:rPr>
            </w:pPr>
          </w:p>
        </w:tc>
      </w:tr>
    </w:tbl>
    <w:p w14:paraId="0017CF38" w14:textId="77777777" w:rsidR="00E72201" w:rsidRDefault="00E72201" w:rsidP="00E72201"/>
    <w:sectPr w:rsidR="00E72201" w:rsidSect="008C3DE3">
      <w:headerReference w:type="default" r:id="rId10"/>
      <w:footerReference w:type="default" r:id="rId11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E62BE" w14:textId="77777777" w:rsidR="00AF4DA5" w:rsidRDefault="00AF4DA5" w:rsidP="00096F21">
      <w:r>
        <w:separator/>
      </w:r>
    </w:p>
  </w:endnote>
  <w:endnote w:type="continuationSeparator" w:id="0">
    <w:p w14:paraId="37D81FE4" w14:textId="77777777" w:rsidR="00AF4DA5" w:rsidRDefault="00AF4DA5" w:rsidP="00096F21">
      <w:r>
        <w:continuationSeparator/>
      </w:r>
    </w:p>
  </w:endnote>
  <w:endnote w:type="continuationNotice" w:id="1">
    <w:p w14:paraId="7CB43051" w14:textId="77777777" w:rsidR="00AF4DA5" w:rsidRDefault="00AF4DA5" w:rsidP="00096F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rutiger Light">
    <w:altName w:val="Corbel"/>
    <w:charset w:val="00"/>
    <w:family w:val="auto"/>
    <w:pitch w:val="variable"/>
    <w:sig w:usb0="80000027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hnschrift SemiBold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Lucida Til Sans VL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Ligh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SemiBold SemiConden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FBE58" w14:textId="77777777" w:rsidR="005210FE" w:rsidRDefault="005210FE" w:rsidP="00096F21">
    <w:pPr>
      <w:pStyle w:val="Voettekst"/>
      <w:rPr>
        <w:lang w:bidi="nl-NL"/>
      </w:rPr>
    </w:pPr>
  </w:p>
  <w:p w14:paraId="4215F402" w14:textId="7F6D3787" w:rsidR="005D4FDD" w:rsidRPr="00A94450" w:rsidRDefault="005210FE" w:rsidP="0081395B">
    <w:pPr>
      <w:pStyle w:val="Voettekst"/>
      <w:tabs>
        <w:tab w:val="center" w:pos="4536"/>
      </w:tabs>
      <w:spacing w:line="240" w:lineRule="auto"/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</w:pPr>
    <w:r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 xml:space="preserve">Bijlage </w:t>
    </w:r>
    <w:r w:rsidR="0079716F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 xml:space="preserve">4 Model </w:t>
    </w:r>
    <w:r w:rsidR="0064194B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>I</w:t>
    </w:r>
    <w:r w:rsidR="001D5FDA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>nschrijvingsbiljet</w:t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 xml:space="preserve"> </w:t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ab/>
    </w:r>
    <w:r w:rsidR="0081395B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ab/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 xml:space="preserve">Pagina </w:t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begin"/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instrText>PAGE  \* Arabic  \* MERGEFORMAT</w:instrText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separate"/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>2</w:t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end"/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 xml:space="preserve"> van </w:t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begin"/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instrText>NUMPAGES  \* Arabic  \* MERGEFORMAT</w:instrText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separate"/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>24</w:t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61B1D" w14:textId="77777777" w:rsidR="00AF4DA5" w:rsidRDefault="00AF4DA5" w:rsidP="00096F21">
      <w:r>
        <w:separator/>
      </w:r>
    </w:p>
  </w:footnote>
  <w:footnote w:type="continuationSeparator" w:id="0">
    <w:p w14:paraId="166F0DC2" w14:textId="77777777" w:rsidR="00AF4DA5" w:rsidRDefault="00AF4DA5" w:rsidP="00096F21">
      <w:r>
        <w:continuationSeparator/>
      </w:r>
    </w:p>
  </w:footnote>
  <w:footnote w:type="continuationNotice" w:id="1">
    <w:p w14:paraId="7CBBE1E6" w14:textId="77777777" w:rsidR="00AF4DA5" w:rsidRDefault="00AF4DA5" w:rsidP="00096F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45BC" w14:textId="77777777" w:rsidR="000A1756" w:rsidRDefault="000A1756" w:rsidP="00096F21">
    <w:pPr>
      <w:pStyle w:val="Koptekst"/>
    </w:pPr>
  </w:p>
  <w:p w14:paraId="412D1AD8" w14:textId="77777777" w:rsidR="000A1756" w:rsidRDefault="000A1756" w:rsidP="00096F21">
    <w:pPr>
      <w:pStyle w:val="Koptekst"/>
    </w:pPr>
  </w:p>
  <w:p w14:paraId="7A6BB505" w14:textId="77777777" w:rsidR="00F91A8A" w:rsidRPr="000A1756" w:rsidRDefault="00F91A8A" w:rsidP="00096F2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D7472"/>
    <w:multiLevelType w:val="hybridMultilevel"/>
    <w:tmpl w:val="F2C64E6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B1749"/>
    <w:multiLevelType w:val="multilevel"/>
    <w:tmpl w:val="6E9A8B64"/>
    <w:lvl w:ilvl="0">
      <w:start w:val="1"/>
      <w:numFmt w:val="decimal"/>
      <w:lvlText w:val="%1"/>
      <w:lvlJc w:val="right"/>
      <w:pPr>
        <w:tabs>
          <w:tab w:val="num" w:pos="1985"/>
        </w:tabs>
        <w:ind w:left="360" w:firstLine="1341"/>
      </w:pPr>
      <w:rPr>
        <w:rFonts w:hint="default"/>
      </w:rPr>
    </w:lvl>
    <w:lvl w:ilvl="1">
      <w:start w:val="1"/>
      <w:numFmt w:val="decimal"/>
      <w:lvlText w:val="%1.%2"/>
      <w:lvlJc w:val="right"/>
      <w:pPr>
        <w:tabs>
          <w:tab w:val="num" w:pos="1418"/>
        </w:tabs>
        <w:ind w:left="225" w:firstLine="909"/>
      </w:pPr>
      <w:rPr>
        <w:rFonts w:hint="default"/>
      </w:rPr>
    </w:lvl>
    <w:lvl w:ilvl="2">
      <w:start w:val="1"/>
      <w:numFmt w:val="decimal"/>
      <w:lvlText w:val="%1.%2.%3"/>
      <w:lvlJc w:val="right"/>
      <w:pPr>
        <w:tabs>
          <w:tab w:val="num" w:pos="1985"/>
        </w:tabs>
        <w:ind w:left="1224" w:firstLine="477"/>
      </w:pPr>
      <w:rPr>
        <w:rFonts w:hint="default"/>
      </w:rPr>
    </w:lvl>
    <w:lvl w:ilvl="3">
      <w:start w:val="1"/>
      <w:numFmt w:val="decimal"/>
      <w:lvlText w:val="%1.%2.%3.%4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none"/>
      <w:lvlText w:val="COLOFON"/>
      <w:lvlJc w:val="left"/>
      <w:pPr>
        <w:tabs>
          <w:tab w:val="num" w:pos="0"/>
        </w:tabs>
        <w:ind w:left="0" w:hanging="2268"/>
      </w:pPr>
      <w:rPr>
        <w:rFonts w:ascii="Frutiger Light" w:hAnsi="Frutiger Light" w:hint="default"/>
        <w:b w:val="0"/>
        <w:i w:val="0"/>
        <w:color w:val="BE8214"/>
        <w:sz w:val="28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29265A3B"/>
    <w:multiLevelType w:val="hybridMultilevel"/>
    <w:tmpl w:val="BAA6F868"/>
    <w:lvl w:ilvl="0" w:tplc="0413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3CF4704"/>
    <w:multiLevelType w:val="hybridMultilevel"/>
    <w:tmpl w:val="544EC2AA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44786148"/>
    <w:multiLevelType w:val="hybridMultilevel"/>
    <w:tmpl w:val="D438207A"/>
    <w:lvl w:ilvl="0" w:tplc="0413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CD35B77"/>
    <w:multiLevelType w:val="multilevel"/>
    <w:tmpl w:val="3AD09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4C10DF2"/>
    <w:multiLevelType w:val="hybridMultilevel"/>
    <w:tmpl w:val="04882A9E"/>
    <w:lvl w:ilvl="0" w:tplc="5F4EC44A">
      <w:start w:val="1"/>
      <w:numFmt w:val="upperLetter"/>
      <w:lvlText w:val="%1."/>
      <w:lvlJc w:val="left"/>
      <w:pPr>
        <w:ind w:left="234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065" w:hanging="360"/>
      </w:pPr>
    </w:lvl>
    <w:lvl w:ilvl="2" w:tplc="0413001B" w:tentative="1">
      <w:start w:val="1"/>
      <w:numFmt w:val="lowerRoman"/>
      <w:lvlText w:val="%3."/>
      <w:lvlJc w:val="right"/>
      <w:pPr>
        <w:ind w:left="3785" w:hanging="180"/>
      </w:pPr>
    </w:lvl>
    <w:lvl w:ilvl="3" w:tplc="0413000F" w:tentative="1">
      <w:start w:val="1"/>
      <w:numFmt w:val="decimal"/>
      <w:lvlText w:val="%4."/>
      <w:lvlJc w:val="left"/>
      <w:pPr>
        <w:ind w:left="4505" w:hanging="360"/>
      </w:pPr>
    </w:lvl>
    <w:lvl w:ilvl="4" w:tplc="04130019" w:tentative="1">
      <w:start w:val="1"/>
      <w:numFmt w:val="lowerLetter"/>
      <w:lvlText w:val="%5."/>
      <w:lvlJc w:val="left"/>
      <w:pPr>
        <w:ind w:left="5225" w:hanging="360"/>
      </w:pPr>
    </w:lvl>
    <w:lvl w:ilvl="5" w:tplc="0413001B" w:tentative="1">
      <w:start w:val="1"/>
      <w:numFmt w:val="lowerRoman"/>
      <w:lvlText w:val="%6."/>
      <w:lvlJc w:val="right"/>
      <w:pPr>
        <w:ind w:left="5945" w:hanging="180"/>
      </w:pPr>
    </w:lvl>
    <w:lvl w:ilvl="6" w:tplc="0413000F" w:tentative="1">
      <w:start w:val="1"/>
      <w:numFmt w:val="decimal"/>
      <w:lvlText w:val="%7."/>
      <w:lvlJc w:val="left"/>
      <w:pPr>
        <w:ind w:left="6665" w:hanging="360"/>
      </w:pPr>
    </w:lvl>
    <w:lvl w:ilvl="7" w:tplc="04130019" w:tentative="1">
      <w:start w:val="1"/>
      <w:numFmt w:val="lowerLetter"/>
      <w:lvlText w:val="%8."/>
      <w:lvlJc w:val="left"/>
      <w:pPr>
        <w:ind w:left="7385" w:hanging="360"/>
      </w:pPr>
    </w:lvl>
    <w:lvl w:ilvl="8" w:tplc="0413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7" w15:restartNumberingAfterBreak="0">
    <w:nsid w:val="76E321C6"/>
    <w:multiLevelType w:val="hybridMultilevel"/>
    <w:tmpl w:val="9C8C56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584351"/>
    <w:multiLevelType w:val="hybridMultilevel"/>
    <w:tmpl w:val="9D0ECBD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0711176">
    <w:abstractNumId w:val="1"/>
  </w:num>
  <w:num w:numId="2" w16cid:durableId="1852404849">
    <w:abstractNumId w:val="6"/>
  </w:num>
  <w:num w:numId="3" w16cid:durableId="994452798">
    <w:abstractNumId w:val="5"/>
  </w:num>
  <w:num w:numId="4" w16cid:durableId="222568843">
    <w:abstractNumId w:val="0"/>
  </w:num>
  <w:num w:numId="5" w16cid:durableId="996541991">
    <w:abstractNumId w:val="8"/>
  </w:num>
  <w:num w:numId="6" w16cid:durableId="7829336">
    <w:abstractNumId w:val="3"/>
  </w:num>
  <w:num w:numId="7" w16cid:durableId="1526214007">
    <w:abstractNumId w:val="4"/>
  </w:num>
  <w:num w:numId="8" w16cid:durableId="2072462316">
    <w:abstractNumId w:val="7"/>
  </w:num>
  <w:num w:numId="9" w16cid:durableId="21126275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53C"/>
    <w:rsid w:val="00004D4D"/>
    <w:rsid w:val="000146FF"/>
    <w:rsid w:val="00034C4F"/>
    <w:rsid w:val="00054C83"/>
    <w:rsid w:val="0006313F"/>
    <w:rsid w:val="00064EE2"/>
    <w:rsid w:val="00081722"/>
    <w:rsid w:val="00096F21"/>
    <w:rsid w:val="000A1756"/>
    <w:rsid w:val="000B584E"/>
    <w:rsid w:val="000D6EDF"/>
    <w:rsid w:val="000E27D1"/>
    <w:rsid w:val="00107E06"/>
    <w:rsid w:val="00121D70"/>
    <w:rsid w:val="001349CF"/>
    <w:rsid w:val="001413FF"/>
    <w:rsid w:val="00143268"/>
    <w:rsid w:val="00147804"/>
    <w:rsid w:val="00147827"/>
    <w:rsid w:val="00162534"/>
    <w:rsid w:val="00183BFF"/>
    <w:rsid w:val="00186254"/>
    <w:rsid w:val="00190480"/>
    <w:rsid w:val="00194F54"/>
    <w:rsid w:val="001A77DB"/>
    <w:rsid w:val="001D5FDA"/>
    <w:rsid w:val="0020054C"/>
    <w:rsid w:val="002139E6"/>
    <w:rsid w:val="00237DB5"/>
    <w:rsid w:val="002562C9"/>
    <w:rsid w:val="00285CE3"/>
    <w:rsid w:val="002864CE"/>
    <w:rsid w:val="002A4BBC"/>
    <w:rsid w:val="002A7F1D"/>
    <w:rsid w:val="002B10AC"/>
    <w:rsid w:val="002D529D"/>
    <w:rsid w:val="002F6B67"/>
    <w:rsid w:val="003305E2"/>
    <w:rsid w:val="00342C06"/>
    <w:rsid w:val="00347915"/>
    <w:rsid w:val="00353C82"/>
    <w:rsid w:val="003608C7"/>
    <w:rsid w:val="00387E3A"/>
    <w:rsid w:val="003A0789"/>
    <w:rsid w:val="00401993"/>
    <w:rsid w:val="004070B7"/>
    <w:rsid w:val="0043015E"/>
    <w:rsid w:val="00430E8D"/>
    <w:rsid w:val="004318AD"/>
    <w:rsid w:val="00443ED6"/>
    <w:rsid w:val="004445CD"/>
    <w:rsid w:val="004520F9"/>
    <w:rsid w:val="004741DD"/>
    <w:rsid w:val="00475026"/>
    <w:rsid w:val="00493279"/>
    <w:rsid w:val="004941C4"/>
    <w:rsid w:val="005210FE"/>
    <w:rsid w:val="005227EC"/>
    <w:rsid w:val="0052709D"/>
    <w:rsid w:val="005355A5"/>
    <w:rsid w:val="005905E2"/>
    <w:rsid w:val="00591C18"/>
    <w:rsid w:val="00597ECF"/>
    <w:rsid w:val="005D4FDD"/>
    <w:rsid w:val="005D514E"/>
    <w:rsid w:val="0062450A"/>
    <w:rsid w:val="0063116B"/>
    <w:rsid w:val="0063599E"/>
    <w:rsid w:val="0064194B"/>
    <w:rsid w:val="00660714"/>
    <w:rsid w:val="00666809"/>
    <w:rsid w:val="006720D9"/>
    <w:rsid w:val="0068035D"/>
    <w:rsid w:val="006A597C"/>
    <w:rsid w:val="006E1D74"/>
    <w:rsid w:val="006E20C5"/>
    <w:rsid w:val="006E648A"/>
    <w:rsid w:val="00747D8B"/>
    <w:rsid w:val="007674AD"/>
    <w:rsid w:val="007707A7"/>
    <w:rsid w:val="0078076D"/>
    <w:rsid w:val="007906DA"/>
    <w:rsid w:val="007968AF"/>
    <w:rsid w:val="0079716F"/>
    <w:rsid w:val="007C2BF1"/>
    <w:rsid w:val="007D034A"/>
    <w:rsid w:val="007E1231"/>
    <w:rsid w:val="007E186E"/>
    <w:rsid w:val="008053FA"/>
    <w:rsid w:val="0081395B"/>
    <w:rsid w:val="00867998"/>
    <w:rsid w:val="008865E5"/>
    <w:rsid w:val="008C3DE3"/>
    <w:rsid w:val="008D7B23"/>
    <w:rsid w:val="008F3366"/>
    <w:rsid w:val="008F54BE"/>
    <w:rsid w:val="0090053C"/>
    <w:rsid w:val="00917B12"/>
    <w:rsid w:val="0092411E"/>
    <w:rsid w:val="00962201"/>
    <w:rsid w:val="00963535"/>
    <w:rsid w:val="00980653"/>
    <w:rsid w:val="009A5C09"/>
    <w:rsid w:val="009D38FA"/>
    <w:rsid w:val="009E112F"/>
    <w:rsid w:val="009E1740"/>
    <w:rsid w:val="009E5869"/>
    <w:rsid w:val="00A0655B"/>
    <w:rsid w:val="00A35EEB"/>
    <w:rsid w:val="00A60AD7"/>
    <w:rsid w:val="00A76A7F"/>
    <w:rsid w:val="00A81A62"/>
    <w:rsid w:val="00A9240F"/>
    <w:rsid w:val="00A9425F"/>
    <w:rsid w:val="00A94450"/>
    <w:rsid w:val="00AA25AB"/>
    <w:rsid w:val="00AA619B"/>
    <w:rsid w:val="00AD3D3E"/>
    <w:rsid w:val="00AF4DA5"/>
    <w:rsid w:val="00B03C19"/>
    <w:rsid w:val="00B14C2C"/>
    <w:rsid w:val="00B517B1"/>
    <w:rsid w:val="00B553F7"/>
    <w:rsid w:val="00B92CD3"/>
    <w:rsid w:val="00B96834"/>
    <w:rsid w:val="00BA1B56"/>
    <w:rsid w:val="00BA6AFD"/>
    <w:rsid w:val="00BB76B1"/>
    <w:rsid w:val="00BB78B3"/>
    <w:rsid w:val="00BE72C1"/>
    <w:rsid w:val="00BF2F04"/>
    <w:rsid w:val="00BF60FD"/>
    <w:rsid w:val="00C02263"/>
    <w:rsid w:val="00C4694D"/>
    <w:rsid w:val="00C469B0"/>
    <w:rsid w:val="00C47376"/>
    <w:rsid w:val="00C92197"/>
    <w:rsid w:val="00CA1913"/>
    <w:rsid w:val="00CC5CE3"/>
    <w:rsid w:val="00CD57BC"/>
    <w:rsid w:val="00CE2045"/>
    <w:rsid w:val="00CE301F"/>
    <w:rsid w:val="00D00989"/>
    <w:rsid w:val="00D702F0"/>
    <w:rsid w:val="00D73415"/>
    <w:rsid w:val="00D734E7"/>
    <w:rsid w:val="00D77E24"/>
    <w:rsid w:val="00D96EF2"/>
    <w:rsid w:val="00DA059E"/>
    <w:rsid w:val="00DA3511"/>
    <w:rsid w:val="00DE6280"/>
    <w:rsid w:val="00E036A2"/>
    <w:rsid w:val="00E45785"/>
    <w:rsid w:val="00E72201"/>
    <w:rsid w:val="00EB4241"/>
    <w:rsid w:val="00EF57F9"/>
    <w:rsid w:val="00F235D2"/>
    <w:rsid w:val="00F413D8"/>
    <w:rsid w:val="00F533DD"/>
    <w:rsid w:val="00F6031D"/>
    <w:rsid w:val="00F67765"/>
    <w:rsid w:val="00F70036"/>
    <w:rsid w:val="00F73E65"/>
    <w:rsid w:val="00F91A8A"/>
    <w:rsid w:val="00FC2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FB61CC"/>
  <w15:chartTrackingRefBased/>
  <w15:docId w15:val="{7D3A8E8C-F07D-4ED8-8F5C-D1C0DC67D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96F21"/>
    <w:pPr>
      <w:spacing w:after="0" w:line="240" w:lineRule="atLeast"/>
    </w:pPr>
    <w:rPr>
      <w:rFonts w:ascii="Calibri" w:eastAsia="Times New Roman" w:hAnsi="Calibri" w:cs="Times New Roman"/>
      <w:sz w:val="21"/>
      <w:szCs w:val="21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3A0789"/>
    <w:pPr>
      <w:keepNext/>
      <w:keepLines/>
      <w:spacing w:before="360" w:after="80" w:line="240" w:lineRule="auto"/>
      <w:ind w:left="360" w:hanging="360"/>
      <w:outlineLvl w:val="0"/>
    </w:pPr>
    <w:rPr>
      <w:rFonts w:ascii="Bahnschrift SemiBold Condensed" w:eastAsiaTheme="majorEastAsia" w:hAnsi="Bahnschrift SemiBold Condensed" w:cstheme="majorBidi"/>
      <w:color w:val="E2007A"/>
      <w:kern w:val="2"/>
      <w:sz w:val="48"/>
      <w:szCs w:val="48"/>
      <w:lang w:eastAsia="en-US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096F21"/>
    <w:pPr>
      <w:keepNext/>
      <w:keepLines/>
      <w:spacing w:before="80" w:after="40" w:line="240" w:lineRule="auto"/>
      <w:outlineLvl w:val="3"/>
    </w:pPr>
    <w:rPr>
      <w:rFonts w:ascii="Bahnschrift Condensed" w:eastAsiaTheme="majorEastAsia" w:hAnsi="Bahnschrift Condensed" w:cstheme="majorBidi"/>
      <w:color w:val="003867"/>
      <w:kern w:val="2"/>
      <w:lang w:eastAsia="en-US"/>
      <w14:ligatures w14:val="standardContextual"/>
    </w:rPr>
  </w:style>
  <w:style w:type="paragraph" w:styleId="Kop6">
    <w:name w:val="heading 6"/>
    <w:basedOn w:val="Standaard"/>
    <w:next w:val="Standaard"/>
    <w:link w:val="Kop6Char"/>
    <w:qFormat/>
    <w:rsid w:val="00591C18"/>
    <w:pPr>
      <w:tabs>
        <w:tab w:val="num" w:pos="0"/>
      </w:tabs>
      <w:spacing w:before="240" w:after="60"/>
      <w:ind w:hanging="2268"/>
      <w:outlineLvl w:val="5"/>
    </w:pPr>
    <w:rPr>
      <w:b/>
      <w:bCs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A0789"/>
    <w:rPr>
      <w:rFonts w:ascii="Bahnschrift SemiBold Condensed" w:eastAsiaTheme="majorEastAsia" w:hAnsi="Bahnschrift SemiBold Condensed" w:cstheme="majorBidi"/>
      <w:color w:val="E2007A"/>
      <w:kern w:val="2"/>
      <w:sz w:val="48"/>
      <w:szCs w:val="48"/>
      <w14:ligatures w14:val="standardContextual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096F21"/>
    <w:rPr>
      <w:rFonts w:ascii="Bahnschrift Condensed" w:eastAsiaTheme="majorEastAsia" w:hAnsi="Bahnschrift Condensed" w:cstheme="majorBidi"/>
      <w:color w:val="003867"/>
      <w:kern w:val="2"/>
      <w:sz w:val="21"/>
      <w:szCs w:val="21"/>
      <w14:ligatures w14:val="standardContextual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character" w:customStyle="1" w:styleId="Kop6Char">
    <w:name w:val="Kop 6 Char"/>
    <w:basedOn w:val="Standaardalinea-lettertype"/>
    <w:link w:val="Kop6"/>
    <w:rsid w:val="00591C18"/>
    <w:rPr>
      <w:rFonts w:ascii="Lucida Til Sans VL" w:eastAsia="Times New Roman" w:hAnsi="Lucida Til Sans VL" w:cs="Times New Roman"/>
      <w:b/>
      <w:bCs/>
      <w:spacing w:val="4"/>
      <w:lang w:eastAsia="nl-NL"/>
    </w:rPr>
  </w:style>
  <w:style w:type="paragraph" w:styleId="Lijstalinea">
    <w:name w:val="List Paragraph"/>
    <w:aliases w:val="Reference List,Opsomming,DVT lijst,3 *-,opsomming 1,2,paginanummer,List Paragraph1,lp1,-_BOMW,Lijst punten,Colofon,Opsomblokjes en substreepjes,Lijst meerdere niveaus,Dot pt,F5 List Paragraph,No Spacing1,List Paragraph Char Char Char"/>
    <w:basedOn w:val="Standaard"/>
    <w:link w:val="LijstalineaChar"/>
    <w:uiPriority w:val="34"/>
    <w:qFormat/>
    <w:rsid w:val="00591C18"/>
    <w:pPr>
      <w:ind w:left="708"/>
    </w:pPr>
  </w:style>
  <w:style w:type="character" w:customStyle="1" w:styleId="LijstalineaChar">
    <w:name w:val="Lijstalinea Char"/>
    <w:aliases w:val="Reference List Char,Opsomming Char,DVT lijst Char,3 *- Char,opsomming 1 Char,2 Char,paginanummer Char,List Paragraph1 Char,lp1 Char,-_BOMW Char,Lijst punten Char,Colofon Char,Opsomblokjes en substreepjes Char,Lijst meerdere niveaus Char"/>
    <w:link w:val="Lijstalinea"/>
    <w:uiPriority w:val="34"/>
    <w:rsid w:val="00591C18"/>
    <w:rPr>
      <w:rFonts w:ascii="Lucida Til Sans VL" w:eastAsia="Times New Roman" w:hAnsi="Lucida Til Sans VL" w:cs="Times New Roman"/>
      <w:spacing w:val="4"/>
      <w:sz w:val="17"/>
      <w:szCs w:val="20"/>
      <w:lang w:eastAsia="nl-NL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CC5CE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40" w:lineRule="auto"/>
      <w:ind w:left="864" w:right="864"/>
      <w:jc w:val="center"/>
    </w:pPr>
    <w:rPr>
      <w:rFonts w:eastAsiaTheme="minorHAnsi" w:cs="Calibri"/>
      <w:i/>
      <w:iCs/>
      <w:color w:val="00B0F0"/>
      <w:sz w:val="20"/>
      <w:szCs w:val="22"/>
      <w:lang w:eastAsia="en-US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CC5CE3"/>
    <w:rPr>
      <w:rFonts w:ascii="Calibri" w:hAnsi="Calibri" w:cs="Calibri"/>
      <w:i/>
      <w:iCs/>
      <w:color w:val="00B0F0"/>
      <w:sz w:val="20"/>
    </w:rPr>
  </w:style>
  <w:style w:type="paragraph" w:customStyle="1" w:styleId="Kop1-Ab">
    <w:name w:val="Kop 1 - Ab"/>
    <w:basedOn w:val="Kop1"/>
    <w:link w:val="Kop1-AbChar"/>
    <w:qFormat/>
    <w:rsid w:val="003A0789"/>
    <w:pPr>
      <w:ind w:left="720" w:hanging="720"/>
    </w:pPr>
    <w:rPr>
      <w:b/>
    </w:rPr>
  </w:style>
  <w:style w:type="character" w:customStyle="1" w:styleId="Kop1-AbChar">
    <w:name w:val="Kop 1 - Ab Char"/>
    <w:basedOn w:val="Standaardalinea-lettertype"/>
    <w:link w:val="Kop1-Ab"/>
    <w:rsid w:val="003A0789"/>
    <w:rPr>
      <w:rFonts w:ascii="Bahnschrift SemiBold Condensed" w:eastAsiaTheme="majorEastAsia" w:hAnsi="Bahnschrift SemiBold Condensed" w:cstheme="majorBidi"/>
      <w:b/>
      <w:color w:val="E2007A"/>
      <w:kern w:val="2"/>
      <w:sz w:val="48"/>
      <w:szCs w:val="48"/>
      <w14:ligatures w14:val="standardContextual"/>
    </w:rPr>
  </w:style>
  <w:style w:type="character" w:styleId="Paginanummer">
    <w:name w:val="page number"/>
    <w:basedOn w:val="Standaardalinea-lettertype"/>
    <w:uiPriority w:val="99"/>
    <w:semiHidden/>
    <w:unhideWhenUsed/>
    <w:rsid w:val="000A1756"/>
  </w:style>
  <w:style w:type="character" w:styleId="Verwijzingopmerking">
    <w:name w:val="annotation reference"/>
    <w:basedOn w:val="Standaardalinea-lettertype"/>
    <w:uiPriority w:val="99"/>
    <w:semiHidden/>
    <w:unhideWhenUsed/>
    <w:rsid w:val="0034791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47915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47915"/>
    <w:rPr>
      <w:rFonts w:ascii="Lucida Til Sans VL" w:eastAsia="Times New Roman" w:hAnsi="Lucida Til Sans VL" w:cs="Times New Roman"/>
      <w:spacing w:val="4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4791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47915"/>
    <w:rPr>
      <w:rFonts w:ascii="Lucida Til Sans VL" w:eastAsia="Times New Roman" w:hAnsi="Lucida Til Sans VL" w:cs="Times New Roman"/>
      <w:b/>
      <w:bCs/>
      <w:spacing w:val="4"/>
      <w:sz w:val="20"/>
      <w:szCs w:val="20"/>
      <w:lang w:eastAsia="nl-NL"/>
    </w:rPr>
  </w:style>
  <w:style w:type="table" w:styleId="Tabelraster">
    <w:name w:val="Table Grid"/>
    <w:basedOn w:val="Standaardtabel"/>
    <w:rsid w:val="006A597C"/>
    <w:pPr>
      <w:spacing w:after="0" w:line="240" w:lineRule="auto"/>
    </w:pPr>
    <w:rPr>
      <w:rFonts w:ascii="Arial" w:eastAsia="Calibri" w:hAnsi="Arial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qFormat/>
    <w:rsid w:val="00A94450"/>
    <w:pPr>
      <w:spacing w:line="240" w:lineRule="auto"/>
      <w:contextualSpacing/>
    </w:pPr>
    <w:rPr>
      <w:rFonts w:ascii="Bahnschrift SemiBold" w:eastAsiaTheme="majorEastAsia" w:hAnsi="Bahnschrift SemiBold" w:cstheme="majorBidi"/>
      <w:color w:val="003867"/>
      <w:spacing w:val="-10"/>
      <w:kern w:val="28"/>
      <w:sz w:val="44"/>
      <w:szCs w:val="44"/>
    </w:rPr>
  </w:style>
  <w:style w:type="character" w:customStyle="1" w:styleId="TitelChar">
    <w:name w:val="Titel Char"/>
    <w:basedOn w:val="Standaardalinea-lettertype"/>
    <w:link w:val="Titel"/>
    <w:uiPriority w:val="10"/>
    <w:rsid w:val="00A94450"/>
    <w:rPr>
      <w:rFonts w:ascii="Bahnschrift SemiBold" w:eastAsiaTheme="majorEastAsia" w:hAnsi="Bahnschrift SemiBold" w:cstheme="majorBidi"/>
      <w:color w:val="003867"/>
      <w:spacing w:val="-10"/>
      <w:kern w:val="28"/>
      <w:sz w:val="44"/>
      <w:szCs w:val="44"/>
      <w:lang w:eastAsia="nl-NL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94450"/>
    <w:pPr>
      <w:numPr>
        <w:ilvl w:val="1"/>
      </w:numPr>
    </w:pPr>
    <w:rPr>
      <w:rFonts w:ascii="Bahnschrift Light SemiCondensed" w:hAnsi="Bahnschrift Light SemiCondensed" w:cstheme="minorBidi"/>
      <w:color w:val="009CDA"/>
      <w:spacing w:val="15"/>
      <w:sz w:val="32"/>
      <w:szCs w:val="3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94450"/>
    <w:rPr>
      <w:rFonts w:ascii="Bahnschrift Light SemiCondensed" w:eastAsia="Times New Roman" w:hAnsi="Bahnschrift Light SemiCondensed"/>
      <w:color w:val="009CDA"/>
      <w:spacing w:val="15"/>
      <w:sz w:val="32"/>
      <w:szCs w:val="32"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CA1913"/>
    <w:rPr>
      <w:color w:val="666666"/>
    </w:rPr>
  </w:style>
  <w:style w:type="paragraph" w:customStyle="1" w:styleId="Koptabel">
    <w:name w:val="Kop tabel"/>
    <w:basedOn w:val="Standaard"/>
    <w:link w:val="KoptabelChar"/>
    <w:qFormat/>
    <w:rsid w:val="00A94450"/>
    <w:rPr>
      <w:rFonts w:ascii="Bahnschrift SemiBold SemiConden" w:hAnsi="Bahnschrift SemiBold SemiConden" w:cs="Calibri"/>
      <w:b/>
      <w:bCs/>
      <w:color w:val="FFFFFF" w:themeColor="background1"/>
    </w:rPr>
  </w:style>
  <w:style w:type="character" w:customStyle="1" w:styleId="KoptabelChar">
    <w:name w:val="Kop tabel Char"/>
    <w:basedOn w:val="Standaardalinea-lettertype"/>
    <w:link w:val="Koptabel"/>
    <w:rsid w:val="00A94450"/>
    <w:rPr>
      <w:rFonts w:ascii="Bahnschrift SemiBold SemiConden" w:eastAsia="Times New Roman" w:hAnsi="Bahnschrift SemiBold SemiConden" w:cs="Calibri"/>
      <w:b/>
      <w:bCs/>
      <w:color w:val="FFFFFF" w:themeColor="background1"/>
      <w:sz w:val="21"/>
      <w:szCs w:val="21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LEELO\Downloads\Bijlage%20X%20-%20Inschrijvingsbiljet%20(januari%202026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1412CE2388A4D1BA24548B036146A2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DBE5E04-3BB0-48DD-999C-4254E7D48EB0}"/>
      </w:docPartPr>
      <w:docPartBody>
        <w:p w:rsidR="005A20B3" w:rsidRDefault="00000000">
          <w:pPr>
            <w:pStyle w:val="61412CE2388A4D1BA24548B036146A26"/>
          </w:pPr>
          <w:r w:rsidRPr="00031FA4">
            <w:rPr>
              <w:rStyle w:val="Tekstvantijdelijkeaanduiding"/>
            </w:rPr>
            <w:t>Kies een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rutiger Light">
    <w:altName w:val="Corbel"/>
    <w:charset w:val="00"/>
    <w:family w:val="auto"/>
    <w:pitch w:val="variable"/>
    <w:sig w:usb0="80000027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hnschrift SemiBold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Lucida Til Sans VL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Ligh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SemiBold SemiConden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331"/>
    <w:rsid w:val="000B1331"/>
    <w:rsid w:val="00107E06"/>
    <w:rsid w:val="00231E36"/>
    <w:rsid w:val="004549BF"/>
    <w:rsid w:val="005A20B3"/>
    <w:rsid w:val="00DA3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l-NL" w:eastAsia="nl-N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5A20B3"/>
    <w:rPr>
      <w:color w:val="666666"/>
    </w:rPr>
  </w:style>
  <w:style w:type="paragraph" w:customStyle="1" w:styleId="61412CE2388A4D1BA24548B036146A26">
    <w:name w:val="61412CE2388A4D1BA24548B036146A2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0cf0202-a5c5-484a-8f56-a5c31f00845a">
      <UserInfo>
        <DisplayName/>
        <AccountId xsi:nil="true"/>
        <AccountType/>
      </UserInfo>
    </SharedWithUsers>
    <lcf76f155ced4ddcb4097134ff3c332f xmlns="f7f8b349-3925-43c0-afb0-a9f218744f17">
      <Terms xmlns="http://schemas.microsoft.com/office/infopath/2007/PartnerControls"/>
    </lcf76f155ced4ddcb4097134ff3c332f>
    <TaxCatchAll xmlns="968092ac-094d-4b25-8875-bf4b9d8d8c13">
      <Value>3</Value>
    </TaxCatchAll>
    <h2344027f68a4e9eb4a04d2b019ff848 xmlns="f7f8b349-3925-43c0-afb0-a9f218744f17">
      <Terms xmlns="http://schemas.microsoft.com/office/infopath/2007/PartnerControls">
        <TermInfo xmlns="http://schemas.microsoft.com/office/infopath/2007/PartnerControls">
          <TermName xmlns="http://schemas.microsoft.com/office/infopath/2007/PartnerControls">JUR</TermName>
          <TermId xmlns="http://schemas.microsoft.com/office/infopath/2007/PartnerControls">c13dae60-aece-4cd4-a722-d80de7d0f43c</TermId>
        </TermInfo>
      </Terms>
    </h2344027f68a4e9eb4a04d2b019ff848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5D5A9AE3DF6246BD386C33CB842FE4" ma:contentTypeVersion="29" ma:contentTypeDescription="Een nieuw document maken." ma:contentTypeScope="" ma:versionID="76681c62a12e6475b367f194bccf8877">
  <xsd:schema xmlns:xsd="http://www.w3.org/2001/XMLSchema" xmlns:xs="http://www.w3.org/2001/XMLSchema" xmlns:p="http://schemas.microsoft.com/office/2006/metadata/properties" xmlns:ns2="968092ac-094d-4b25-8875-bf4b9d8d8c13" xmlns:ns3="a0cf0202-a5c5-484a-8f56-a5c31f00845a" xmlns:ns4="f7f8b349-3925-43c0-afb0-a9f218744f17" targetNamespace="http://schemas.microsoft.com/office/2006/metadata/properties" ma:root="true" ma:fieldsID="6bed846ccdd0c447033635c36d135887" ns2:_="" ns3:_="" ns4:_="">
    <xsd:import namespace="968092ac-094d-4b25-8875-bf4b9d8d8c13"/>
    <xsd:import namespace="a0cf0202-a5c5-484a-8f56-a5c31f00845a"/>
    <xsd:import namespace="f7f8b349-3925-43c0-afb0-a9f218744f17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3:SharedWithUsers" minOccurs="0"/>
                <xsd:element ref="ns3:SharedWithDetails" minOccurs="0"/>
                <xsd:element ref="ns4:h2344027f68a4e9eb4a04d2b019ff848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MediaServiceDateTaken" minOccurs="0"/>
                <xsd:element ref="ns4:lcf76f155ced4ddcb4097134ff3c332f" minOccurs="0"/>
                <xsd:element ref="ns4:MediaServiceOCR" minOccurs="0"/>
                <xsd:element ref="ns4:MediaServiceSearchPropertie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092ac-094d-4b25-8875-bf4b9d8d8c13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567f66d7-f626-4620-9924-d3adaa5c29d3}" ma:internalName="TaxCatchAll" ma:showField="CatchAllData" ma:web="968092ac-094d-4b25-8875-bf4b9d8d8c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f0202-a5c5-484a-8f56-a5c31f00845a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f8b349-3925-43c0-afb0-a9f218744f17" elementFormDefault="qualified">
    <xsd:import namespace="http://schemas.microsoft.com/office/2006/documentManagement/types"/>
    <xsd:import namespace="http://schemas.microsoft.com/office/infopath/2007/PartnerControls"/>
    <xsd:element name="h2344027f68a4e9eb4a04d2b019ff848" ma:index="12" nillable="true" ma:taxonomy="true" ma:internalName="h2344027f68a4e9eb4a04d2b019ff848" ma:taxonomyFieldName="Afdeling" ma:displayName="Afdeling" ma:default="3;#JUR|c13dae60-aece-4cd4-a722-d80de7d0f43c" ma:fieldId="{12344027-f68a-4e9e-b4a0-4d2b019ff848}" ma:sspId="2da67cf7-fe4b-4a66-9a0d-a2326cc296fa" ma:termSetId="da2320e2-c0d2-4cdf-b90e-811ed6c511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2da67cf7-fe4b-4a66-9a0d-a2326cc296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835267-5C13-4959-918C-F46E97CFA947}">
  <ds:schemaRefs>
    <ds:schemaRef ds:uri="http://schemas.microsoft.com/office/2006/metadata/properties"/>
    <ds:schemaRef ds:uri="http://schemas.microsoft.com/office/infopath/2007/PartnerControls"/>
    <ds:schemaRef ds:uri="a0cf0202-a5c5-484a-8f56-a5c31f00845a"/>
    <ds:schemaRef ds:uri="f7f8b349-3925-43c0-afb0-a9f218744f17"/>
    <ds:schemaRef ds:uri="968092ac-094d-4b25-8875-bf4b9d8d8c13"/>
  </ds:schemaRefs>
</ds:datastoreItem>
</file>

<file path=customXml/itemProps2.xml><?xml version="1.0" encoding="utf-8"?>
<ds:datastoreItem xmlns:ds="http://schemas.openxmlformats.org/officeDocument/2006/customXml" ds:itemID="{05928667-B993-4D0F-8E05-8BF8EC6E9E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D2FACD-705E-4000-9323-B116FA34C7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8092ac-094d-4b25-8875-bf4b9d8d8c13"/>
    <ds:schemaRef ds:uri="a0cf0202-a5c5-484a-8f56-a5c31f00845a"/>
    <ds:schemaRef ds:uri="f7f8b349-3925-43c0-afb0-a9f218744f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ce80e9c-661b-453a-b52e-c00e4f65cc34}" enabled="1" method="Standard" siteId="{bbc3bd55-2812-4652-96ae-ce7932a2e8b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Bijlage X - Inschrijvingsbiljet (januari 2026)</Template>
  <TotalTime>7</TotalTime>
  <Pages>1</Pages>
  <Words>284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Hoorman - van Leeuwen, Lourian</dc:creator>
  <cp:keywords/>
  <dc:description/>
  <cp:lastModifiedBy>Hoorman - van Leeuwen, Lourian</cp:lastModifiedBy>
  <cp:revision>6</cp:revision>
  <cp:lastPrinted>2026-01-16T09:23:00Z</cp:lastPrinted>
  <dcterms:created xsi:type="dcterms:W3CDTF">2026-08-04T13:48:00Z</dcterms:created>
  <dcterms:modified xsi:type="dcterms:W3CDTF">2026-08-21T12:18:00Z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0x010100615D5A9AE3DF6246BD386C33CB842FE4</vt:lpwstr>
  </property>
  <property fmtid="{D5CDD505-2E9C-101B-9397-08002B2CF9AE}" pid="3" name="Afdeling">
    <vt:lpwstr>3;#JUR|c13dae60-aece-4cd4-a722-d80de7d0f43c</vt:lpwstr>
  </property>
  <property fmtid="{D5CDD505-2E9C-101B-9397-08002B2CF9AE}" pid="4" name="MediaServiceImageTags">
    <vt:lpwstr/>
  </property>
  <property fmtid="{D5CDD505-2E9C-101B-9397-08002B2CF9AE}" pid="5" name="Order">
    <vt:r8>4559600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a0df825399604963aac3cebdc647a116">
    <vt:lpwstr>JUR|c13dae60-aece-4cd4-a722-d80de7d0f43c</vt:lpwstr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Afdelingnaam">
    <vt:lpwstr>1;#PPI|5380aa0e-a8ab-4a3d-bf73-9d74f369ec86</vt:lpwstr>
  </property>
</Properties>
</file>